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5904012" name="1548c4c0-bddc-11ef-be50-91ad211b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865160" name="1548c4c0-bddc-11ef-be50-91ad211b07d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9638726" name="30ced1d0-bddc-11ef-9ddc-0bc7ff4d59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927081" name="30ced1d0-bddc-11ef-9ddc-0bc7ff4d598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7764" name="4d4cd370-bddc-11ef-8a06-cd4221bd3c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767304" name="4d4cd370-bddc-11ef-8a06-cd4221bd3c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